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0702616" name="46903da0-ed1c-11ef-99bf-cbf9a7124e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0783973" name="46903da0-ed1c-11ef-99bf-cbf9a7124e4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74998254" name="4fdaa0d0-ed1c-11ef-9ff6-992a40c58c9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8648409" name="4fdaa0d0-ed1c-11ef-9ff6-992a40c58c9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3476108" name="b6fb2990-ed1e-11ef-a4e8-fd7c3b2defc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2105907" name="b6fb2990-ed1e-11ef-a4e8-fd7c3b2defc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41962564" name="c03f7240-ed1e-11ef-861c-dd76715e449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2346934" name="c03f7240-ed1e-11ef-861c-dd76715e449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0243476" name="eeeb6220-ed1e-11ef-8f9b-1d5160f10a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0561648" name="eeeb6220-ed1e-11ef-8f9b-1d5160f10a5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256032" name="f25fa150-ed1e-11ef-97fd-03704566da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3094492" name="f25fa150-ed1e-11ef-97fd-03704566dabe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0845478" name="fc64b710-ed20-11ef-bc5a-f70529291c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104438" name="fc64b710-ed20-11ef-bc5a-f70529291c7c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75707660" name="0103e1b0-ed21-11ef-bae0-e5a008fc09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9710545" name="0103e1b0-ed21-11ef-bae0-e5a008fc09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Räume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4083439" name="20066b50-ed21-11ef-aa08-6f4e2834a8e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033664" name="20066b50-ed21-11ef-aa08-6f4e2834a8e3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8686618" name="277c83b0-ed21-11ef-aa60-bfa5426a911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0085932" name="277c83b0-ed21-11ef-aa60-bfa5426a911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6716161" name="6bd24220-ed21-11ef-880e-79b2738cdee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1566061" name="6bd24220-ed21-11ef-880e-79b2738cdee5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65090666" name="6ee8a9e0-ed21-11ef-b8c2-ab7bde7c94a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2535917" name="6ee8a9e0-ed21-11ef-b8c2-ab7bde7c94a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VM-30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71759784" name="878cccb0-ed21-11ef-8b40-df1b4586731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8531252" name="878cccb0-ed21-11ef-8b40-df1b45867311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9049032" name="917f7dd0-ed21-11ef-96cb-cf17e3515e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5236983" name="917f7dd0-ed21-11ef-96cb-cf17e3515ebe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Spirmattestrasse 3, 8962 Bergdietikon</w:t>
          </w:r>
        </w:p>
        <w:p>
          <w:pPr>
            <w:spacing w:before="0" w:after="0"/>
          </w:pPr>
          <w:r>
            <w:t>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